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Student Workbook: How to Get What You Want (Goal Setting)</w:t>
      </w:r>
    </w:p>
    <w:p>
      <w:pPr>
        <w:pStyle w:val="Heading2"/>
      </w:pPr>
      <w:r>
        <w:t>Section 1: What Is a Goal?</w:t>
      </w:r>
    </w:p>
    <w:p>
      <w:r>
        <w:t>Key Concepts:</w:t>
        <w:br/>
        <w:t>• A goal is something you want to achieve.</w:t>
        <w:br/>
        <w:t>• Clear goals help guide decisions and actions.</w:t>
      </w:r>
    </w:p>
    <w:p>
      <w:r>
        <w:t>Practice Exercise:</w:t>
        <w:br/>
        <w:t>Write one goal you currently have.</w:t>
      </w:r>
    </w:p>
    <w:p>
      <w:pPr>
        <w:pStyle w:val="Heading2"/>
      </w:pPr>
      <w:r>
        <w:t>Section 2: SMART Goals Framework</w:t>
      </w:r>
    </w:p>
    <w:p>
      <w:r>
        <w:t>Key Concepts:</w:t>
        <w:br/>
        <w:t>• SMART goals are Specific, Measurable, Achievable, Relevant, and Time-bound.</w:t>
        <w:br/>
        <w:t>• SMART goals increase the chance of success.</w:t>
      </w:r>
    </w:p>
    <w:p>
      <w:r>
        <w:t>Practice Exercise:</w:t>
        <w:br/>
        <w:t>Rewrite your goal from Section 1 as a SMART goal.</w:t>
      </w:r>
    </w:p>
    <w:p>
      <w:pPr>
        <w:pStyle w:val="Heading2"/>
      </w:pPr>
      <w:r>
        <w:t>Section 3: Leadership, Responsibility &amp; Motivation</w:t>
      </w:r>
    </w:p>
    <w:p>
      <w:r>
        <w:t>Key Concepts:</w:t>
        <w:br/>
        <w:t>• Leaders take responsibility for their actions.</w:t>
        <w:br/>
        <w:t>• Motivation helps you keep going when things get hard.</w:t>
      </w:r>
    </w:p>
    <w:p>
      <w:r>
        <w:t>Practice Exercise:</w:t>
        <w:br/>
        <w:t>Describe one way responsibility helps you reach goals.</w:t>
      </w:r>
    </w:p>
    <w:p>
      <w:pPr>
        <w:pStyle w:val="Heading2"/>
      </w:pPr>
      <w:r>
        <w:t>Cumulative Assessment</w:t>
      </w:r>
    </w:p>
    <w:p>
      <w:r>
        <w:t>• Why do SMART goals work better than vague goals?</w:t>
      </w:r>
    </w:p>
    <w:p>
      <w:r>
        <w:t>• How does being specific help you make better decisions?</w:t>
      </w:r>
    </w:p>
    <w:p>
      <w:r>
        <w:t>• Why is responsibility important when working toward a goal?</w:t>
      </w:r>
    </w:p>
    <w:p>
      <w:r>
        <w:t>• How can motivation affect long-term success?</w:t>
      </w:r>
    </w:p>
    <w:p>
      <w:r>
        <w:t>• How can goal setting help you become a leader at school or in your community?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